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EG-UG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3969351" name="019db94f-137a-7ffa-b05f-601a613cf6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596070" name="019db94f-137a-7ffa-b05f-601a613cf63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sämtliche Holzbauteile </w:t>
            </w:r>
          </w:p>
          <w:p>
            <w:pPr>
              <w:spacing w:before="0" w:after="0" w:line="240" w:lineRule="auto"/>
            </w:pPr>
            <w:r>
              <w:t>ganzes Haus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0790757" name="019db951-8ae3-7c4e-8bb9-99d4ea2350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8165643" name="019db951-8ae3-7c4e-8bb9-99d4ea2350a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Dachschindel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7454569" name="019db953-b2f4-774f-9228-768d0afd55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998219" name="019db953-b2f4-774f-9228-768d0afd55b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und 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380200" name="019db955-1115-71ca-902d-69b5f07152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9804329" name="019db955-1115-71ca-902d-69b5f071529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15499001" name="019db95d-2a51-752f-ab2c-db969cf068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5744000" name="019db95d-2a51-752f-ab2c-db969cf0681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42557919" name="019db966-ef4d-7f4f-a352-8b3442c936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020156" name="019db966-ef4d-7f4f-a352-8b3442c936a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1692528" name="019db957-30af-7b57-8d7e-3e2192cf0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487516" name="019db957-30af-7b57-8d7e-3e2192cf07b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Einbaufenster</w:t>
            </w:r>
          </w:p>
        </w:tc>
        <w:tc>
          <w:p>
            <w:pPr>
              <w:spacing w:before="0" w:after="0" w:line="240" w:lineRule="auto"/>
            </w:pPr>
            <w:r>
              <w:t>Windpapier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831658" name="019db958-437b-7ccc-9b0f-19f53b5036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457545" name="019db958-437b-7ccc-9b0f-19f53b50361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OG-EG</w:t>
            </w:r>
          </w:p>
        </w:tc>
        <w:tc>
          <w:p>
            <w:pPr>
              <w:spacing w:before="0" w:after="0" w:line="240" w:lineRule="auto"/>
            </w:pPr>
            <w:r>
              <w:t>Treppe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5831675" name="019db959-fa78-7f5d-921f-1a48b5cb44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113273" name="019db959-fa78-7f5d-921f-1a48b5cb449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2290001" name="019db95b-55c6-7119-a5ed-50c02ed136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3381879" name="019db95b-55c6-7119-a5ed-50c02ed136f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1277515" name="019db95c-778a-7e80-b86c-37c2166708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606583" name="019db95c-778a-7e80-b86c-37c21667085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76728990" name="019db95f-0bcd-7ec3-a817-abb87271b8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593246" name="019db95f-0bcd-7ec3-a817-abb87271b88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Formteil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2056186" name="019db961-c6c2-7458-9804-cbe60e3b5f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3509914" name="019db961-c6c2-7458-9804-cbe60e3b5f4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7806036" name="019db962-da6c-7e5e-8a10-3b1c25988b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6022007" name="019db962-da6c-7e5e-8a10-3b1c25988bb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ganzes Haus</w:t>
            </w:r>
          </w:p>
          <w:p>
            <w:pPr>
              <w:spacing w:before="0" w:after="0" w:line="240" w:lineRule="auto"/>
            </w:pPr>
            <w:r>
              <w:t>oft verdeckt</w:t>
            </w:r>
          </w:p>
        </w:tc>
        <w:tc>
          <w:p>
            <w:pPr>
              <w:spacing w:before="0" w:after="0" w:line="240" w:lineRule="auto"/>
            </w:pPr>
            <w:r>
              <w:t>Elektroisolationsrohre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39841045" name="019db964-7e7d-7e56-b915-9f1cf3ed1d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0529423" name="019db964-7e7d-7e56-b915-9f1cf3ed1dc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Schwermetall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Fontauna 88, Lumbrein, Schweiz</w:t>
          </w:r>
        </w:p>
        <w:p>
          <w:pPr>
            <w:spacing w:before="0" w:after="0"/>
          </w:pPr>
          <w:r>
            <w:t>871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